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91B969" w14:textId="5A8EF6C6" w:rsidR="00D939BE" w:rsidRPr="00D939BE" w:rsidRDefault="0066785C" w:rsidP="00D939BE">
      <w:pPr>
        <w:rPr>
          <w:b/>
          <w:sz w:val="24"/>
        </w:rPr>
      </w:pPr>
      <w:r>
        <w:rPr>
          <w:b/>
          <w:sz w:val="24"/>
        </w:rPr>
        <w:t>Bijlage</w:t>
      </w:r>
      <w:r w:rsidR="002E37F3">
        <w:rPr>
          <w:b/>
          <w:sz w:val="24"/>
        </w:rPr>
        <w:t xml:space="preserve"> C.</w:t>
      </w:r>
      <w:r>
        <w:rPr>
          <w:b/>
          <w:sz w:val="24"/>
        </w:rPr>
        <w:t xml:space="preserve"> </w:t>
      </w:r>
      <w:r w:rsidR="00AA32EF">
        <w:rPr>
          <w:b/>
          <w:sz w:val="24"/>
        </w:rPr>
        <w:t>Referentie</w:t>
      </w:r>
      <w:r w:rsidR="002E37F3">
        <w:rPr>
          <w:b/>
          <w:sz w:val="24"/>
        </w:rPr>
        <w:t>verklaring</w:t>
      </w:r>
      <w:r w:rsidR="00543997">
        <w:rPr>
          <w:b/>
          <w:sz w:val="24"/>
        </w:rPr>
        <w:t>-V1.0</w:t>
      </w:r>
    </w:p>
    <w:p w14:paraId="0F91B96A" w14:textId="77777777" w:rsidR="00D939BE" w:rsidRDefault="00D939BE" w:rsidP="00D939BE">
      <w:pPr>
        <w:rPr>
          <w:szCs w:val="18"/>
        </w:rPr>
      </w:pPr>
    </w:p>
    <w:p w14:paraId="0F91B96B" w14:textId="001DD0DA" w:rsidR="00D939BE" w:rsidRDefault="00D939BE" w:rsidP="00390BB0">
      <w:pPr>
        <w:rPr>
          <w:szCs w:val="18"/>
        </w:rPr>
      </w:pPr>
      <w:r>
        <w:rPr>
          <w:szCs w:val="18"/>
        </w:rPr>
        <w:t>De aanbestedende di</w:t>
      </w:r>
      <w:r w:rsidR="001A76C4">
        <w:rPr>
          <w:szCs w:val="18"/>
        </w:rPr>
        <w:t>e</w:t>
      </w:r>
      <w:r>
        <w:rPr>
          <w:szCs w:val="18"/>
        </w:rPr>
        <w:t xml:space="preserve">nst heeft in </w:t>
      </w:r>
      <w:r w:rsidR="002E37F3">
        <w:rPr>
          <w:szCs w:val="18"/>
        </w:rPr>
        <w:t>H</w:t>
      </w:r>
      <w:r w:rsidR="00EB714E">
        <w:rPr>
          <w:szCs w:val="18"/>
        </w:rPr>
        <w:t>oofdstuk 4</w:t>
      </w:r>
      <w:r>
        <w:rPr>
          <w:szCs w:val="18"/>
        </w:rPr>
        <w:t xml:space="preserve"> van het </w:t>
      </w:r>
      <w:r w:rsidR="002E37F3">
        <w:rPr>
          <w:szCs w:val="18"/>
        </w:rPr>
        <w:t xml:space="preserve">Beschrijvend document </w:t>
      </w:r>
      <w:r w:rsidR="00BE467C">
        <w:rPr>
          <w:szCs w:val="18"/>
        </w:rPr>
        <w:t xml:space="preserve">inzake de Europese aanbesteding </w:t>
      </w:r>
      <w:r w:rsidR="00340697">
        <w:rPr>
          <w:szCs w:val="18"/>
        </w:rPr>
        <w:t>“</w:t>
      </w:r>
      <w:r w:rsidR="00390BB0" w:rsidRPr="00390BB0">
        <w:rPr>
          <w:szCs w:val="18"/>
        </w:rPr>
        <w:t>Levering van abonnementen</w:t>
      </w:r>
      <w:r w:rsidR="00390BB0">
        <w:rPr>
          <w:szCs w:val="18"/>
        </w:rPr>
        <w:t xml:space="preserve"> </w:t>
      </w:r>
      <w:r w:rsidR="00390BB0" w:rsidRPr="00390BB0">
        <w:rPr>
          <w:szCs w:val="18"/>
        </w:rPr>
        <w:t xml:space="preserve">GMDSS-communicatie </w:t>
      </w:r>
      <w:r w:rsidR="003F0DE9">
        <w:rPr>
          <w:szCs w:val="18"/>
        </w:rPr>
        <w:t>met zaaknummer 312</w:t>
      </w:r>
      <w:r w:rsidR="00390BB0">
        <w:rPr>
          <w:szCs w:val="18"/>
        </w:rPr>
        <w:t>18990"</w:t>
      </w:r>
      <w:r w:rsidR="003F0DE9">
        <w:rPr>
          <w:szCs w:val="18"/>
        </w:rPr>
        <w:t xml:space="preserve"> </w:t>
      </w:r>
      <w:r w:rsidR="0076692E">
        <w:rPr>
          <w:szCs w:val="18"/>
        </w:rPr>
        <w:t>k</w:t>
      </w:r>
      <w:r>
        <w:rPr>
          <w:szCs w:val="18"/>
        </w:rPr>
        <w:t>erncompetentie</w:t>
      </w:r>
      <w:r w:rsidR="00390BB0">
        <w:rPr>
          <w:szCs w:val="18"/>
        </w:rPr>
        <w:t>(</w:t>
      </w:r>
      <w:r w:rsidR="002E37F3">
        <w:rPr>
          <w:szCs w:val="18"/>
        </w:rPr>
        <w:t>s</w:t>
      </w:r>
      <w:r w:rsidR="00390BB0">
        <w:rPr>
          <w:szCs w:val="18"/>
        </w:rPr>
        <w:t>)</w:t>
      </w:r>
      <w:r>
        <w:rPr>
          <w:szCs w:val="18"/>
        </w:rPr>
        <w:t xml:space="preserve"> vastgesteld die overeenkomen met ervaring op es</w:t>
      </w:r>
      <w:r w:rsidR="0076692E">
        <w:rPr>
          <w:szCs w:val="18"/>
        </w:rPr>
        <w:t>sentiële punten</w:t>
      </w:r>
      <w:r w:rsidR="00DD2824">
        <w:rPr>
          <w:szCs w:val="18"/>
        </w:rPr>
        <w:t xml:space="preserve"> van de opdracht en waaraan de I</w:t>
      </w:r>
      <w:r w:rsidR="0076692E">
        <w:rPr>
          <w:szCs w:val="18"/>
        </w:rPr>
        <w:t>nschrijver dient te voldoen.</w:t>
      </w:r>
    </w:p>
    <w:p w14:paraId="77CF24D2" w14:textId="77777777" w:rsidR="00670EFA" w:rsidRDefault="00670EFA" w:rsidP="00D939BE">
      <w:pPr>
        <w:tabs>
          <w:tab w:val="left" w:pos="3015"/>
        </w:tabs>
        <w:spacing w:line="260" w:lineRule="atLeast"/>
      </w:pPr>
    </w:p>
    <w:p w14:paraId="171A26EF" w14:textId="5793DEFD" w:rsidR="0020137E" w:rsidRDefault="00673266" w:rsidP="0076692E">
      <w:pPr>
        <w:tabs>
          <w:tab w:val="left" w:pos="3015"/>
        </w:tabs>
        <w:spacing w:line="260" w:lineRule="atLeast"/>
      </w:pPr>
      <w:r>
        <w:t xml:space="preserve">U overlegt per kerncompetentie </w:t>
      </w:r>
      <w:r w:rsidR="00D97677">
        <w:t xml:space="preserve">één </w:t>
      </w:r>
      <w:r>
        <w:t>referentie</w:t>
      </w:r>
      <w:r w:rsidR="00D97677">
        <w:t>opdracht</w:t>
      </w:r>
      <w:r w:rsidR="00670EFA">
        <w:t xml:space="preserve"> die de kerncompetentie aanto</w:t>
      </w:r>
      <w:r w:rsidR="00D97677">
        <w:t>ont</w:t>
      </w:r>
      <w:r w:rsidR="00670EFA">
        <w:t xml:space="preserve">. </w:t>
      </w:r>
    </w:p>
    <w:p w14:paraId="0F91B96E" w14:textId="77777777" w:rsidR="00D939BE" w:rsidRDefault="00D939BE" w:rsidP="00D939BE">
      <w:pPr>
        <w:rPr>
          <w:b/>
        </w:rPr>
      </w:pPr>
    </w:p>
    <w:tbl>
      <w:tblPr>
        <w:tblW w:w="51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1838"/>
        <w:gridCol w:w="2990"/>
        <w:gridCol w:w="270"/>
        <w:gridCol w:w="3789"/>
      </w:tblGrid>
      <w:tr w:rsidR="00675091" w:rsidRPr="008A2E85" w14:paraId="445C4FB5" w14:textId="77777777" w:rsidTr="00675091">
        <w:trPr>
          <w:trHeight w:val="318"/>
        </w:trPr>
        <w:tc>
          <w:tcPr>
            <w:tcW w:w="5000" w:type="pct"/>
            <w:gridSpan w:val="4"/>
            <w:shd w:val="clear" w:color="auto" w:fill="E0E0E0"/>
          </w:tcPr>
          <w:p w14:paraId="3ED9CB62" w14:textId="11EF207B" w:rsidR="00675091" w:rsidRPr="00675091" w:rsidRDefault="00675091" w:rsidP="00675091">
            <w:pPr>
              <w:rPr>
                <w:b/>
              </w:rPr>
            </w:pPr>
            <w:r w:rsidRPr="00675091">
              <w:rPr>
                <w:b/>
              </w:rPr>
              <w:t>Inschrijver: ………………</w:t>
            </w:r>
          </w:p>
        </w:tc>
      </w:tr>
      <w:tr w:rsidR="00D939BE" w:rsidRPr="008A2E85" w14:paraId="0F91B971" w14:textId="77777777" w:rsidTr="00675091">
        <w:trPr>
          <w:trHeight w:val="318"/>
        </w:trPr>
        <w:tc>
          <w:tcPr>
            <w:tcW w:w="2868" w:type="pct"/>
            <w:gridSpan w:val="3"/>
            <w:shd w:val="clear" w:color="auto" w:fill="E0E0E0"/>
          </w:tcPr>
          <w:p w14:paraId="0F91B96F" w14:textId="77777777" w:rsidR="00D939BE" w:rsidRPr="00675091" w:rsidRDefault="00D939BE" w:rsidP="00D939BE">
            <w:pPr>
              <w:rPr>
                <w:b/>
              </w:rPr>
            </w:pPr>
            <w:r w:rsidRPr="00675091">
              <w:rPr>
                <w:b/>
              </w:rPr>
              <w:t>Referentieverklaring ten behoeve van Rijkswaterstaat Centrale Informatievoorziening</w:t>
            </w:r>
          </w:p>
        </w:tc>
        <w:tc>
          <w:tcPr>
            <w:tcW w:w="2132" w:type="pct"/>
            <w:shd w:val="clear" w:color="auto" w:fill="E0E0E0"/>
          </w:tcPr>
          <w:p w14:paraId="0F91B970" w14:textId="49954809" w:rsidR="00D939BE" w:rsidRPr="00675091" w:rsidRDefault="00675091" w:rsidP="00675091">
            <w:pPr>
              <w:rPr>
                <w:b/>
              </w:rPr>
            </w:pPr>
            <w:r w:rsidRPr="00675091">
              <w:rPr>
                <w:b/>
              </w:rPr>
              <w:t xml:space="preserve">Betreft: </w:t>
            </w:r>
            <w:r w:rsidR="00454F7F" w:rsidRPr="00675091">
              <w:rPr>
                <w:b/>
              </w:rPr>
              <w:t>Kerncompetentie(s):</w:t>
            </w:r>
            <w:r w:rsidR="00D939BE" w:rsidRPr="00675091">
              <w:rPr>
                <w:b/>
              </w:rPr>
              <w:t xml:space="preserve"> </w:t>
            </w:r>
            <w:r w:rsidRPr="00675091">
              <w:rPr>
                <w:b/>
              </w:rPr>
              <w:t>……</w:t>
            </w:r>
          </w:p>
        </w:tc>
      </w:tr>
      <w:tr w:rsidR="00D939BE" w:rsidRPr="004F0D5C" w14:paraId="0F91B974" w14:textId="77777777" w:rsidTr="003E1F37">
        <w:trPr>
          <w:trHeight w:val="284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</w:tcBorders>
          </w:tcPr>
          <w:p w14:paraId="0F91B972" w14:textId="0B232BE6" w:rsidR="00D939BE" w:rsidRDefault="001605F0" w:rsidP="003E1F37">
            <w:r>
              <w:t>Naam organisati</w:t>
            </w:r>
            <w:r w:rsidR="00FB60E2">
              <w:t>e</w:t>
            </w:r>
            <w:r w:rsidR="00675091">
              <w:t xml:space="preserve"> referentie</w:t>
            </w:r>
          </w:p>
        </w:tc>
        <w:tc>
          <w:tcPr>
            <w:tcW w:w="3966" w:type="pct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0F91B973" w14:textId="184C745A" w:rsidR="00D939BE" w:rsidRPr="004F0D5C" w:rsidRDefault="00D939BE" w:rsidP="003E1F37">
            <w:pPr>
              <w:tabs>
                <w:tab w:val="left" w:pos="3015"/>
              </w:tabs>
              <w:rPr>
                <w:szCs w:val="18"/>
              </w:rPr>
            </w:pPr>
          </w:p>
        </w:tc>
      </w:tr>
      <w:tr w:rsidR="00D939BE" w:rsidRPr="004F0D5C" w14:paraId="0F91B977" w14:textId="77777777" w:rsidTr="003E1F37">
        <w:trPr>
          <w:trHeight w:val="284"/>
        </w:trPr>
        <w:tc>
          <w:tcPr>
            <w:tcW w:w="1034" w:type="pct"/>
            <w:tcBorders>
              <w:left w:val="single" w:sz="4" w:space="0" w:color="auto"/>
            </w:tcBorders>
          </w:tcPr>
          <w:p w14:paraId="0F91B975" w14:textId="77777777" w:rsidR="00D939BE" w:rsidRDefault="00D939BE" w:rsidP="003E1F37">
            <w:r>
              <w:t>Soort organisatie</w:t>
            </w:r>
          </w:p>
        </w:tc>
        <w:tc>
          <w:tcPr>
            <w:tcW w:w="3966" w:type="pct"/>
            <w:gridSpan w:val="3"/>
            <w:tcBorders>
              <w:right w:val="single" w:sz="4" w:space="0" w:color="auto"/>
            </w:tcBorders>
          </w:tcPr>
          <w:p w14:paraId="0F91B976" w14:textId="48187092" w:rsidR="00D939BE" w:rsidRPr="004F0D5C" w:rsidRDefault="00D939BE" w:rsidP="003E1F37">
            <w:pPr>
              <w:tabs>
                <w:tab w:val="left" w:pos="3015"/>
              </w:tabs>
              <w:rPr>
                <w:szCs w:val="18"/>
              </w:rPr>
            </w:pPr>
          </w:p>
        </w:tc>
      </w:tr>
      <w:tr w:rsidR="00D939BE" w:rsidRPr="004F0D5C" w14:paraId="0F91B97A" w14:textId="77777777" w:rsidTr="003E1F37">
        <w:trPr>
          <w:trHeight w:val="284"/>
        </w:trPr>
        <w:tc>
          <w:tcPr>
            <w:tcW w:w="1034" w:type="pct"/>
            <w:tcBorders>
              <w:left w:val="single" w:sz="4" w:space="0" w:color="auto"/>
              <w:bottom w:val="single" w:sz="4" w:space="0" w:color="auto"/>
            </w:tcBorders>
          </w:tcPr>
          <w:p w14:paraId="0F91B978" w14:textId="77777777" w:rsidR="00D939BE" w:rsidRDefault="00D939BE" w:rsidP="003E1F37">
            <w:r>
              <w:t>Land</w:t>
            </w:r>
          </w:p>
        </w:tc>
        <w:tc>
          <w:tcPr>
            <w:tcW w:w="3966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0F91B979" w14:textId="6CA35CA4" w:rsidR="00D939BE" w:rsidRPr="004F0D5C" w:rsidRDefault="00D939BE" w:rsidP="003E1F37">
            <w:pPr>
              <w:tabs>
                <w:tab w:val="left" w:pos="3015"/>
              </w:tabs>
              <w:rPr>
                <w:szCs w:val="18"/>
              </w:rPr>
            </w:pPr>
          </w:p>
        </w:tc>
      </w:tr>
      <w:tr w:rsidR="00D939BE" w:rsidRPr="004F0D5C" w14:paraId="0F91B97D" w14:textId="77777777" w:rsidTr="003E1F37">
        <w:trPr>
          <w:trHeight w:val="284"/>
        </w:trPr>
        <w:tc>
          <w:tcPr>
            <w:tcW w:w="1034" w:type="pct"/>
            <w:vMerge w:val="restart"/>
            <w:tcBorders>
              <w:left w:val="single" w:sz="4" w:space="0" w:color="auto"/>
            </w:tcBorders>
          </w:tcPr>
          <w:p w14:paraId="0F91B97B" w14:textId="2BBF5AC8" w:rsidR="00D939BE" w:rsidRDefault="00D939BE" w:rsidP="003E1F37">
            <w:r>
              <w:t>Contactpersoon referent</w:t>
            </w:r>
            <w:r w:rsidR="00675091">
              <w:t>ie</w:t>
            </w:r>
          </w:p>
        </w:tc>
        <w:tc>
          <w:tcPr>
            <w:tcW w:w="3966" w:type="pct"/>
            <w:gridSpan w:val="3"/>
            <w:tcBorders>
              <w:right w:val="single" w:sz="4" w:space="0" w:color="auto"/>
            </w:tcBorders>
          </w:tcPr>
          <w:p w14:paraId="0F91B97C" w14:textId="5E2A4D0E" w:rsidR="00D939BE" w:rsidRPr="004F0D5C" w:rsidRDefault="00D939BE" w:rsidP="007017E0">
            <w:pPr>
              <w:tabs>
                <w:tab w:val="left" w:pos="3015"/>
              </w:tabs>
              <w:rPr>
                <w:szCs w:val="18"/>
              </w:rPr>
            </w:pPr>
            <w:r>
              <w:rPr>
                <w:szCs w:val="18"/>
              </w:rPr>
              <w:t xml:space="preserve">Naam: </w:t>
            </w:r>
          </w:p>
        </w:tc>
      </w:tr>
      <w:tr w:rsidR="00D939BE" w:rsidRPr="004F0D5C" w14:paraId="0F91B980" w14:textId="77777777" w:rsidTr="003E1F37">
        <w:trPr>
          <w:trHeight w:val="284"/>
        </w:trPr>
        <w:tc>
          <w:tcPr>
            <w:tcW w:w="1034" w:type="pct"/>
            <w:vMerge/>
            <w:tcBorders>
              <w:left w:val="single" w:sz="4" w:space="0" w:color="auto"/>
            </w:tcBorders>
          </w:tcPr>
          <w:p w14:paraId="0F91B97E" w14:textId="77777777" w:rsidR="00D939BE" w:rsidRDefault="00D939BE" w:rsidP="003E1F37"/>
        </w:tc>
        <w:tc>
          <w:tcPr>
            <w:tcW w:w="3966" w:type="pct"/>
            <w:gridSpan w:val="3"/>
            <w:tcBorders>
              <w:right w:val="single" w:sz="4" w:space="0" w:color="auto"/>
            </w:tcBorders>
          </w:tcPr>
          <w:p w14:paraId="0F91B97F" w14:textId="12A7FD50" w:rsidR="00D939BE" w:rsidRPr="004F0D5C" w:rsidRDefault="00D939BE" w:rsidP="007017E0">
            <w:pPr>
              <w:tabs>
                <w:tab w:val="left" w:pos="3015"/>
              </w:tabs>
              <w:rPr>
                <w:szCs w:val="18"/>
              </w:rPr>
            </w:pPr>
            <w:r>
              <w:rPr>
                <w:szCs w:val="18"/>
              </w:rPr>
              <w:t xml:space="preserve">Functie: </w:t>
            </w:r>
          </w:p>
        </w:tc>
      </w:tr>
      <w:tr w:rsidR="0027382E" w:rsidRPr="004F0D5C" w14:paraId="02B9D2FB" w14:textId="77777777" w:rsidTr="003E1F37">
        <w:trPr>
          <w:trHeight w:val="284"/>
        </w:trPr>
        <w:tc>
          <w:tcPr>
            <w:tcW w:w="1034" w:type="pct"/>
            <w:vMerge/>
            <w:tcBorders>
              <w:left w:val="single" w:sz="4" w:space="0" w:color="auto"/>
            </w:tcBorders>
          </w:tcPr>
          <w:p w14:paraId="7D22E644" w14:textId="77777777" w:rsidR="0027382E" w:rsidRDefault="0027382E" w:rsidP="003E1F37"/>
        </w:tc>
        <w:tc>
          <w:tcPr>
            <w:tcW w:w="3966" w:type="pct"/>
            <w:gridSpan w:val="3"/>
            <w:tcBorders>
              <w:right w:val="single" w:sz="4" w:space="0" w:color="auto"/>
            </w:tcBorders>
          </w:tcPr>
          <w:p w14:paraId="3EE8C427" w14:textId="561A0F59" w:rsidR="0027382E" w:rsidRDefault="0027382E" w:rsidP="003E1F37">
            <w:pPr>
              <w:tabs>
                <w:tab w:val="left" w:pos="3015"/>
              </w:tabs>
              <w:rPr>
                <w:szCs w:val="18"/>
              </w:rPr>
            </w:pPr>
            <w:r>
              <w:rPr>
                <w:szCs w:val="18"/>
              </w:rPr>
              <w:t>Email:</w:t>
            </w:r>
          </w:p>
        </w:tc>
      </w:tr>
      <w:tr w:rsidR="00D939BE" w:rsidRPr="004F0D5C" w14:paraId="0F91B983" w14:textId="77777777" w:rsidTr="003E1F37">
        <w:trPr>
          <w:trHeight w:val="284"/>
        </w:trPr>
        <w:tc>
          <w:tcPr>
            <w:tcW w:w="1034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0F91B981" w14:textId="77777777" w:rsidR="00D939BE" w:rsidRDefault="00D939BE" w:rsidP="003E1F37"/>
        </w:tc>
        <w:tc>
          <w:tcPr>
            <w:tcW w:w="3966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0F91B982" w14:textId="7D2B7B14" w:rsidR="00D939BE" w:rsidRPr="004F0D5C" w:rsidRDefault="00D939BE" w:rsidP="007017E0">
            <w:pPr>
              <w:tabs>
                <w:tab w:val="left" w:pos="3015"/>
              </w:tabs>
              <w:rPr>
                <w:szCs w:val="18"/>
              </w:rPr>
            </w:pPr>
            <w:r>
              <w:rPr>
                <w:szCs w:val="18"/>
              </w:rPr>
              <w:t>Tel.nr.</w:t>
            </w:r>
            <w:r w:rsidR="007017E0">
              <w:rPr>
                <w:szCs w:val="18"/>
              </w:rPr>
              <w:t>:</w:t>
            </w:r>
            <w:r>
              <w:rPr>
                <w:szCs w:val="18"/>
              </w:rPr>
              <w:t xml:space="preserve"> </w:t>
            </w:r>
          </w:p>
        </w:tc>
      </w:tr>
      <w:tr w:rsidR="00D939BE" w14:paraId="0F91B986" w14:textId="77777777" w:rsidTr="003E1F37">
        <w:trPr>
          <w:trHeight w:val="284"/>
        </w:trPr>
        <w:tc>
          <w:tcPr>
            <w:tcW w:w="103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94EDA86" w14:textId="77777777" w:rsidR="00D939BE" w:rsidRDefault="00D939BE" w:rsidP="003E1F37">
            <w:r>
              <w:t>Omschrijving</w:t>
            </w:r>
          </w:p>
          <w:p w14:paraId="221EA455" w14:textId="77777777" w:rsidR="003F0DE9" w:rsidRPr="003F0DE9" w:rsidRDefault="003F0DE9" w:rsidP="003F0DE9"/>
          <w:p w14:paraId="001ABD3A" w14:textId="77777777" w:rsidR="003F0DE9" w:rsidRPr="003F0DE9" w:rsidRDefault="003F0DE9" w:rsidP="003F0DE9"/>
          <w:p w14:paraId="70FC4B6C" w14:textId="77777777" w:rsidR="003F0DE9" w:rsidRPr="003F0DE9" w:rsidRDefault="003F0DE9" w:rsidP="003F0DE9"/>
          <w:p w14:paraId="3738FB18" w14:textId="77777777" w:rsidR="003F0DE9" w:rsidRPr="003F0DE9" w:rsidRDefault="003F0DE9" w:rsidP="003F0DE9"/>
          <w:p w14:paraId="1286E2F6" w14:textId="77777777" w:rsidR="003F0DE9" w:rsidRPr="003F0DE9" w:rsidRDefault="003F0DE9" w:rsidP="003F0DE9"/>
          <w:p w14:paraId="17C2C176" w14:textId="77777777" w:rsidR="003F0DE9" w:rsidRPr="003F0DE9" w:rsidRDefault="003F0DE9" w:rsidP="003F0DE9"/>
          <w:p w14:paraId="67D6BBF9" w14:textId="77777777" w:rsidR="003F0DE9" w:rsidRPr="003F0DE9" w:rsidRDefault="003F0DE9" w:rsidP="003F0DE9"/>
          <w:p w14:paraId="07C175E8" w14:textId="77777777" w:rsidR="003F0DE9" w:rsidRPr="003F0DE9" w:rsidRDefault="003F0DE9" w:rsidP="003F0DE9"/>
          <w:p w14:paraId="3F1DFC35" w14:textId="77777777" w:rsidR="003F0DE9" w:rsidRPr="003F0DE9" w:rsidRDefault="003F0DE9" w:rsidP="003F0DE9"/>
          <w:p w14:paraId="3A350979" w14:textId="77777777" w:rsidR="003F0DE9" w:rsidRPr="003F0DE9" w:rsidRDefault="003F0DE9" w:rsidP="003F0DE9"/>
          <w:p w14:paraId="20BE265F" w14:textId="77777777" w:rsidR="003F0DE9" w:rsidRPr="003F0DE9" w:rsidRDefault="003F0DE9" w:rsidP="003F0DE9"/>
          <w:p w14:paraId="65989B87" w14:textId="77777777" w:rsidR="003F0DE9" w:rsidRPr="003F0DE9" w:rsidRDefault="003F0DE9" w:rsidP="003F0DE9"/>
          <w:p w14:paraId="761D87BB" w14:textId="77777777" w:rsidR="003F0DE9" w:rsidRPr="003F0DE9" w:rsidRDefault="003F0DE9" w:rsidP="003F0DE9"/>
          <w:p w14:paraId="53E7EFC1" w14:textId="77777777" w:rsidR="003F0DE9" w:rsidRPr="003F0DE9" w:rsidRDefault="003F0DE9" w:rsidP="003F0DE9"/>
          <w:p w14:paraId="18EA88AC" w14:textId="77777777" w:rsidR="003F0DE9" w:rsidRPr="003F0DE9" w:rsidRDefault="003F0DE9" w:rsidP="003F0DE9"/>
          <w:p w14:paraId="5C2D11DB" w14:textId="77777777" w:rsidR="003F0DE9" w:rsidRPr="003F0DE9" w:rsidRDefault="003F0DE9" w:rsidP="003F0DE9"/>
          <w:p w14:paraId="1AC19C27" w14:textId="77777777" w:rsidR="003F0DE9" w:rsidRPr="003F0DE9" w:rsidRDefault="003F0DE9" w:rsidP="003F0DE9"/>
          <w:p w14:paraId="0B795B2A" w14:textId="77777777" w:rsidR="003F0DE9" w:rsidRPr="003F0DE9" w:rsidRDefault="003F0DE9" w:rsidP="003F0DE9"/>
          <w:p w14:paraId="419F7DF4" w14:textId="77777777" w:rsidR="003F0DE9" w:rsidRPr="003F0DE9" w:rsidRDefault="003F0DE9" w:rsidP="003F0DE9"/>
          <w:p w14:paraId="591A7552" w14:textId="77777777" w:rsidR="003F0DE9" w:rsidRPr="003F0DE9" w:rsidRDefault="003F0DE9" w:rsidP="003F0DE9"/>
          <w:p w14:paraId="7B039F1A" w14:textId="77777777" w:rsidR="003F0DE9" w:rsidRPr="003F0DE9" w:rsidRDefault="003F0DE9" w:rsidP="003F0DE9"/>
          <w:p w14:paraId="52E6D80E" w14:textId="77777777" w:rsidR="003F0DE9" w:rsidRPr="003F0DE9" w:rsidRDefault="003F0DE9" w:rsidP="003F0DE9"/>
          <w:p w14:paraId="54C8F1B1" w14:textId="77777777" w:rsidR="003F0DE9" w:rsidRPr="003F0DE9" w:rsidRDefault="003F0DE9" w:rsidP="003F0DE9"/>
          <w:p w14:paraId="0AFC13A2" w14:textId="77777777" w:rsidR="003F0DE9" w:rsidRPr="003F0DE9" w:rsidRDefault="003F0DE9" w:rsidP="003F0DE9"/>
          <w:p w14:paraId="5CCC9738" w14:textId="77777777" w:rsidR="003F0DE9" w:rsidRPr="003F0DE9" w:rsidRDefault="003F0DE9" w:rsidP="003F0DE9"/>
          <w:p w14:paraId="2C561824" w14:textId="77777777" w:rsidR="003F0DE9" w:rsidRPr="003F0DE9" w:rsidRDefault="003F0DE9" w:rsidP="003F0DE9"/>
          <w:p w14:paraId="0F91B984" w14:textId="77777777" w:rsidR="003F0DE9" w:rsidRPr="003F0DE9" w:rsidRDefault="003F0DE9" w:rsidP="003F0DE9"/>
        </w:tc>
        <w:tc>
          <w:tcPr>
            <w:tcW w:w="3966" w:type="pct"/>
            <w:gridSpan w:val="3"/>
            <w:tcBorders>
              <w:left w:val="nil"/>
              <w:right w:val="single" w:sz="4" w:space="0" w:color="auto"/>
            </w:tcBorders>
          </w:tcPr>
          <w:p w14:paraId="4F2D6A7A" w14:textId="0AD7F306" w:rsidR="00D939BE" w:rsidRDefault="00D939BE" w:rsidP="003E1F37">
            <w:pPr>
              <w:rPr>
                <w:szCs w:val="18"/>
              </w:rPr>
            </w:pPr>
            <w:r>
              <w:rPr>
                <w:szCs w:val="18"/>
              </w:rPr>
              <w:lastRenderedPageBreak/>
              <w:t>Inschrijver</w:t>
            </w:r>
            <w:r w:rsidRPr="00600148">
              <w:rPr>
                <w:szCs w:val="18"/>
              </w:rPr>
              <w:t xml:space="preserve"> </w:t>
            </w:r>
            <w:r>
              <w:rPr>
                <w:szCs w:val="18"/>
              </w:rPr>
              <w:t xml:space="preserve">heeft </w:t>
            </w:r>
            <w:r w:rsidRPr="00600148">
              <w:rPr>
                <w:szCs w:val="18"/>
              </w:rPr>
              <w:t>met deze referentie</w:t>
            </w:r>
            <w:r w:rsidR="00454F7F">
              <w:rPr>
                <w:szCs w:val="18"/>
              </w:rPr>
              <w:t>opdracht ervaring opgedaan met</w:t>
            </w:r>
            <w:r w:rsidRPr="00600148">
              <w:rPr>
                <w:szCs w:val="18"/>
              </w:rPr>
              <w:t>:</w:t>
            </w:r>
          </w:p>
          <w:p w14:paraId="6B89DC55" w14:textId="77777777" w:rsidR="00675091" w:rsidRDefault="00675091" w:rsidP="003E1F37">
            <w:pPr>
              <w:rPr>
                <w:szCs w:val="18"/>
              </w:rPr>
            </w:pPr>
          </w:p>
          <w:p w14:paraId="0F91B985" w14:textId="3420DB4D" w:rsidR="00675091" w:rsidRDefault="00675091" w:rsidP="003E1F37"/>
        </w:tc>
      </w:tr>
      <w:tr w:rsidR="009C1A60" w:rsidRPr="00600148" w14:paraId="0F91B98A" w14:textId="77777777" w:rsidTr="00A5364A">
        <w:trPr>
          <w:trHeight w:val="1873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1B987" w14:textId="77777777" w:rsidR="009C1A60" w:rsidRDefault="009C1A60" w:rsidP="003E1F37"/>
        </w:tc>
        <w:tc>
          <w:tcPr>
            <w:tcW w:w="3966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F91B988" w14:textId="03915F30" w:rsidR="00454F7F" w:rsidRPr="008A2E85" w:rsidRDefault="00454F7F" w:rsidP="00454F7F">
            <w:r w:rsidRPr="00454F7F">
              <w:t>Aangeven welke kerncompetentie</w:t>
            </w:r>
            <w:r w:rsidR="0020137E">
              <w:t>(s)</w:t>
            </w:r>
            <w:r w:rsidRPr="00454F7F">
              <w:t xml:space="preserve"> afgedekt word</w:t>
            </w:r>
            <w:r w:rsidR="0020137E">
              <w:t>t/worden</w:t>
            </w:r>
            <w:r w:rsidRPr="008A2E85">
              <w:t>:</w:t>
            </w:r>
          </w:p>
          <w:p w14:paraId="39A15D42" w14:textId="77777777" w:rsidR="009C1A60" w:rsidRDefault="009C1A60" w:rsidP="00454F7F">
            <w:pPr>
              <w:pStyle w:val="EisBullet"/>
              <w:numPr>
                <w:ilvl w:val="0"/>
                <w:numId w:val="0"/>
              </w:numPr>
              <w:ind w:left="1134"/>
            </w:pPr>
          </w:p>
          <w:p w14:paraId="0F91B989" w14:textId="071B33DD" w:rsidR="00675091" w:rsidRPr="00600148" w:rsidRDefault="00675091" w:rsidP="00454F7F">
            <w:pPr>
              <w:pStyle w:val="EisBullet"/>
              <w:numPr>
                <w:ilvl w:val="0"/>
                <w:numId w:val="0"/>
              </w:numPr>
              <w:ind w:left="1134"/>
            </w:pPr>
          </w:p>
        </w:tc>
      </w:tr>
      <w:tr w:rsidR="00D939BE" w:rsidRPr="00600148" w14:paraId="0F91B98E" w14:textId="77777777" w:rsidTr="003E1F37">
        <w:trPr>
          <w:trHeight w:val="1210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1B98B" w14:textId="77777777" w:rsidR="00D939BE" w:rsidRDefault="00D939BE" w:rsidP="003E1F37"/>
        </w:tc>
        <w:tc>
          <w:tcPr>
            <w:tcW w:w="3966" w:type="pct"/>
            <w:gridSpan w:val="3"/>
            <w:tcBorders>
              <w:left w:val="single" w:sz="4" w:space="0" w:color="auto"/>
            </w:tcBorders>
          </w:tcPr>
          <w:p w14:paraId="7B27D17C" w14:textId="7D162A54" w:rsidR="00D939BE" w:rsidRDefault="001727BE" w:rsidP="003F0DE9">
            <w:pPr>
              <w:rPr>
                <w:szCs w:val="18"/>
              </w:rPr>
            </w:pPr>
            <w:r w:rsidRPr="00770526">
              <w:t xml:space="preserve">Beschrijving van de door </w:t>
            </w:r>
            <w:r w:rsidR="00670EFA">
              <w:t xml:space="preserve">Inschrijver </w:t>
            </w:r>
            <w:r w:rsidRPr="00770526">
              <w:t>uitgevoerde werkzaamheden en behaalde resultaten</w:t>
            </w:r>
            <w:r w:rsidR="00D939BE" w:rsidRPr="008A2E85">
              <w:t xml:space="preserve"> (inhoudelijk omschrijven)</w:t>
            </w:r>
            <w:r w:rsidR="00675091">
              <w:t xml:space="preserve"> en wanneer deze zijn uitgevoerd en afgerond</w:t>
            </w:r>
            <w:r w:rsidR="00D939BE" w:rsidRPr="008A2E85">
              <w:t>:</w:t>
            </w:r>
          </w:p>
          <w:p w14:paraId="78C5D2BD" w14:textId="2B60F45A" w:rsidR="00675091" w:rsidRDefault="00675091" w:rsidP="003E1F37">
            <w:pPr>
              <w:tabs>
                <w:tab w:val="left" w:pos="3015"/>
              </w:tabs>
              <w:rPr>
                <w:szCs w:val="18"/>
              </w:rPr>
            </w:pPr>
          </w:p>
          <w:p w14:paraId="418AF584" w14:textId="77777777" w:rsidR="00675091" w:rsidRDefault="00675091" w:rsidP="003E1F37">
            <w:pPr>
              <w:tabs>
                <w:tab w:val="left" w:pos="3015"/>
              </w:tabs>
              <w:rPr>
                <w:szCs w:val="18"/>
              </w:rPr>
            </w:pPr>
          </w:p>
          <w:p w14:paraId="5DDC4E10" w14:textId="77777777" w:rsidR="00675091" w:rsidRDefault="00675091" w:rsidP="003E1F37">
            <w:pPr>
              <w:tabs>
                <w:tab w:val="left" w:pos="3015"/>
              </w:tabs>
              <w:rPr>
                <w:szCs w:val="18"/>
              </w:rPr>
            </w:pPr>
          </w:p>
          <w:p w14:paraId="76FDA68E" w14:textId="77777777" w:rsidR="00675091" w:rsidRDefault="00675091" w:rsidP="003E1F37">
            <w:pPr>
              <w:tabs>
                <w:tab w:val="left" w:pos="3015"/>
              </w:tabs>
              <w:rPr>
                <w:szCs w:val="18"/>
              </w:rPr>
            </w:pPr>
          </w:p>
          <w:p w14:paraId="0F91B98D" w14:textId="56402CA5" w:rsidR="00675091" w:rsidRPr="00600148" w:rsidRDefault="00675091" w:rsidP="003E1F37">
            <w:pPr>
              <w:tabs>
                <w:tab w:val="left" w:pos="3015"/>
              </w:tabs>
              <w:rPr>
                <w:szCs w:val="18"/>
              </w:rPr>
            </w:pPr>
          </w:p>
        </w:tc>
      </w:tr>
      <w:tr w:rsidR="00D939BE" w14:paraId="0F91B992" w14:textId="77777777" w:rsidTr="00A5364A">
        <w:trPr>
          <w:trHeight w:val="568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1B98F" w14:textId="77777777" w:rsidR="00D939BE" w:rsidRDefault="00D939BE" w:rsidP="003E1F37"/>
        </w:tc>
        <w:tc>
          <w:tcPr>
            <w:tcW w:w="3966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F91B990" w14:textId="77777777" w:rsidR="00D939BE" w:rsidRDefault="00D939BE" w:rsidP="003E1F37">
            <w:r>
              <w:t>In voorkomend geval van onderaanneming inhoudelijk (kort) omschrijven:</w:t>
            </w:r>
          </w:p>
          <w:p w14:paraId="0F91B991" w14:textId="75482635" w:rsidR="00D939BE" w:rsidRDefault="00D939BE" w:rsidP="003E1F37"/>
        </w:tc>
      </w:tr>
      <w:tr w:rsidR="00D939BE" w:rsidRPr="00600148" w14:paraId="0F91B996" w14:textId="77777777" w:rsidTr="003E1F37">
        <w:trPr>
          <w:trHeight w:val="284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1B993" w14:textId="77777777" w:rsidR="00D939BE" w:rsidRDefault="00D939BE" w:rsidP="003E1F37"/>
        </w:tc>
        <w:tc>
          <w:tcPr>
            <w:tcW w:w="1682" w:type="pct"/>
            <w:tcBorders>
              <w:left w:val="single" w:sz="4" w:space="0" w:color="auto"/>
              <w:right w:val="nil"/>
            </w:tcBorders>
          </w:tcPr>
          <w:p w14:paraId="0F91B994" w14:textId="77777777" w:rsidR="00D939BE" w:rsidRDefault="00D939BE" w:rsidP="003E1F37">
            <w:r w:rsidRPr="00600148">
              <w:t>Opdrachtwaarde (excl.</w:t>
            </w:r>
            <w:r>
              <w:t xml:space="preserve"> </w:t>
            </w:r>
            <w:r w:rsidRPr="00600148">
              <w:t>btw)</w:t>
            </w:r>
            <w:r>
              <w:t>:</w:t>
            </w:r>
          </w:p>
        </w:tc>
        <w:tc>
          <w:tcPr>
            <w:tcW w:w="2284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F91B995" w14:textId="22366349" w:rsidR="00D939BE" w:rsidRPr="00A91D54" w:rsidRDefault="007017E0" w:rsidP="002E37F3">
            <w:pPr>
              <w:rPr>
                <w:szCs w:val="18"/>
              </w:rPr>
            </w:pPr>
            <w:r>
              <w:t xml:space="preserve"> </w:t>
            </w:r>
            <w:r w:rsidR="002E37F3">
              <w:t>…………..</w:t>
            </w:r>
            <w:r>
              <w:t xml:space="preserve">             </w:t>
            </w:r>
            <w:r w:rsidR="00D939BE">
              <w:t>excl. btw</w:t>
            </w:r>
          </w:p>
        </w:tc>
      </w:tr>
      <w:tr w:rsidR="00D939BE" w:rsidRPr="00A91D54" w14:paraId="0F91B99A" w14:textId="77777777" w:rsidTr="003E1F37">
        <w:trPr>
          <w:trHeight w:val="284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1B997" w14:textId="77777777" w:rsidR="00D939BE" w:rsidRDefault="00D939BE" w:rsidP="003E1F37"/>
        </w:tc>
        <w:tc>
          <w:tcPr>
            <w:tcW w:w="1682" w:type="pct"/>
            <w:tcBorders>
              <w:bottom w:val="single" w:sz="4" w:space="0" w:color="auto"/>
              <w:right w:val="single" w:sz="4" w:space="0" w:color="auto"/>
            </w:tcBorders>
          </w:tcPr>
          <w:p w14:paraId="0F91B998" w14:textId="77777777" w:rsidR="00D939BE" w:rsidRDefault="00D939BE" w:rsidP="003E1F37">
            <w:r>
              <w:t>Looptijd van de opdracht</w:t>
            </w:r>
          </w:p>
        </w:tc>
        <w:tc>
          <w:tcPr>
            <w:tcW w:w="2284" w:type="pct"/>
            <w:gridSpan w:val="2"/>
          </w:tcPr>
          <w:p w14:paraId="0F91B999" w14:textId="65E5212B" w:rsidR="00D939BE" w:rsidRPr="00A91D54" w:rsidRDefault="00D939BE" w:rsidP="002E37F3">
            <w:pPr>
              <w:rPr>
                <w:szCs w:val="18"/>
              </w:rPr>
            </w:pPr>
            <w:r>
              <w:t>Van</w:t>
            </w:r>
            <w:r w:rsidR="002E37F3">
              <w:t xml:space="preserve"> …..</w:t>
            </w:r>
            <w:r>
              <w:t xml:space="preserve">    </w:t>
            </w:r>
            <w:r w:rsidR="007017E0">
              <w:t xml:space="preserve">           </w:t>
            </w:r>
            <w:r>
              <w:t xml:space="preserve">tot </w:t>
            </w:r>
            <w:r w:rsidR="002E37F3">
              <w:t>…….</w:t>
            </w:r>
          </w:p>
        </w:tc>
      </w:tr>
      <w:tr w:rsidR="00D939BE" w14:paraId="0F91B99D" w14:textId="77777777" w:rsidTr="003E1F37">
        <w:trPr>
          <w:trHeight w:val="284"/>
        </w:trPr>
        <w:tc>
          <w:tcPr>
            <w:tcW w:w="1034" w:type="pct"/>
            <w:tcBorders>
              <w:left w:val="single" w:sz="4" w:space="0" w:color="auto"/>
              <w:bottom w:val="single" w:sz="4" w:space="0" w:color="auto"/>
            </w:tcBorders>
          </w:tcPr>
          <w:p w14:paraId="0F91B99B" w14:textId="77777777" w:rsidR="00D939BE" w:rsidRDefault="00D939BE" w:rsidP="003E1F37">
            <w:r>
              <w:t>Overige bijzonderheden</w:t>
            </w:r>
          </w:p>
        </w:tc>
        <w:tc>
          <w:tcPr>
            <w:tcW w:w="3966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0F91B99C" w14:textId="77777777" w:rsidR="00D939BE" w:rsidRDefault="00D939BE" w:rsidP="003E1F37"/>
        </w:tc>
      </w:tr>
      <w:tr w:rsidR="00D939BE" w14:paraId="0F91B9A0" w14:textId="77777777" w:rsidTr="00A5364A">
        <w:trPr>
          <w:trHeight w:val="284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B99E" w14:textId="77777777" w:rsidR="00D939BE" w:rsidRDefault="00D939BE" w:rsidP="003E1F37">
            <w:r>
              <w:t>Bijlagen</w:t>
            </w:r>
          </w:p>
        </w:tc>
        <w:tc>
          <w:tcPr>
            <w:tcW w:w="39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B99F" w14:textId="77777777" w:rsidR="00D939BE" w:rsidRDefault="00D939BE" w:rsidP="003E1F37"/>
        </w:tc>
      </w:tr>
    </w:tbl>
    <w:p w14:paraId="0F91B9A4" w14:textId="77777777" w:rsidR="00241548" w:rsidRPr="00241548" w:rsidRDefault="00241548" w:rsidP="009B704F"/>
    <w:sectPr w:rsidR="00241548" w:rsidRPr="00241548" w:rsidSect="009B704F">
      <w:headerReference w:type="default" r:id="rId11"/>
      <w:footerReference w:type="default" r:id="rId12"/>
      <w:footerReference w:type="first" r:id="rId13"/>
      <w:pgSz w:w="11906" w:h="16838" w:code="9"/>
      <w:pgMar w:top="1418" w:right="1826" w:bottom="1418" w:left="1418" w:header="902" w:footer="6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CB1508" w14:textId="77777777" w:rsidR="004423FA" w:rsidRDefault="004423FA" w:rsidP="0088501B">
      <w:r>
        <w:separator/>
      </w:r>
    </w:p>
  </w:endnote>
  <w:endnote w:type="continuationSeparator" w:id="0">
    <w:p w14:paraId="475E4C3E" w14:textId="77777777" w:rsidR="004423FA" w:rsidRDefault="004423FA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ejaVu San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1B9AF" w14:textId="77777777" w:rsidR="003F0DE9" w:rsidRPr="00BC3B53" w:rsidRDefault="003F0DE9" w:rsidP="002150CF">
    <w:pPr>
      <w:pStyle w:val="Voettekst"/>
      <w:spacing w:line="240" w:lineRule="auto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="DejaVu Sans"/>
        <w:sz w:val="16"/>
        <w:szCs w:val="16"/>
      </w:rPr>
      <w:id w:val="1418439845"/>
      <w:docPartObj>
        <w:docPartGallery w:val="Page Numbers (Bottom of Page)"/>
        <w:docPartUnique/>
      </w:docPartObj>
    </w:sdtPr>
    <w:sdtEndPr/>
    <w:sdtContent>
      <w:sdt>
        <w:sdtPr>
          <w:rPr>
            <w:rFonts w:eastAsia="DejaVu Sans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4C2A2834" w14:textId="77777777" w:rsidR="00D97677" w:rsidRDefault="00D97677" w:rsidP="008B0AF3">
            <w:pPr>
              <w:tabs>
                <w:tab w:val="left" w:pos="227"/>
                <w:tab w:val="left" w:pos="454"/>
                <w:tab w:val="left" w:pos="680"/>
                <w:tab w:val="right" w:pos="9072"/>
              </w:tabs>
              <w:autoSpaceDE w:val="0"/>
              <w:autoSpaceDN w:val="0"/>
              <w:adjustRightInd w:val="0"/>
              <w:rPr>
                <w:rFonts w:eastAsia="DejaVu Sans"/>
                <w:sz w:val="16"/>
                <w:szCs w:val="16"/>
              </w:rPr>
            </w:pPr>
          </w:p>
          <w:p w14:paraId="0264CB52" w14:textId="179B5803" w:rsidR="008B0AF3" w:rsidRPr="008B0AF3" w:rsidRDefault="008B0AF3" w:rsidP="008B0AF3">
            <w:pPr>
              <w:tabs>
                <w:tab w:val="left" w:pos="227"/>
                <w:tab w:val="left" w:pos="454"/>
                <w:tab w:val="left" w:pos="680"/>
                <w:tab w:val="right" w:pos="9072"/>
              </w:tabs>
              <w:autoSpaceDE w:val="0"/>
              <w:autoSpaceDN w:val="0"/>
              <w:adjustRightInd w:val="0"/>
              <w:rPr>
                <w:rFonts w:eastAsia="DejaVu Sans"/>
                <w:bCs/>
                <w:sz w:val="16"/>
                <w:szCs w:val="16"/>
              </w:rPr>
            </w:pPr>
            <w:r w:rsidRPr="008B0AF3">
              <w:rPr>
                <w:rFonts w:eastAsia="DejaVu Sans"/>
                <w:sz w:val="16"/>
                <w:szCs w:val="16"/>
              </w:rPr>
              <w:t xml:space="preserve">RWS Informatie                                                                                            Pagina </w:t>
            </w:r>
            <w:r w:rsidRPr="008B0AF3">
              <w:rPr>
                <w:rFonts w:eastAsia="DejaVu Sans"/>
                <w:bCs/>
                <w:sz w:val="16"/>
                <w:szCs w:val="16"/>
              </w:rPr>
              <w:t>1</w:t>
            </w:r>
            <w:r w:rsidRPr="008B0AF3">
              <w:rPr>
                <w:rFonts w:eastAsia="DejaVu Sans"/>
                <w:sz w:val="16"/>
                <w:szCs w:val="16"/>
              </w:rPr>
              <w:t xml:space="preserve"> van </w:t>
            </w:r>
            <w:r w:rsidRPr="008B0AF3">
              <w:rPr>
                <w:rFonts w:eastAsia="DejaVu Sans"/>
                <w:bCs/>
                <w:sz w:val="16"/>
                <w:szCs w:val="16"/>
              </w:rPr>
              <w:fldChar w:fldCharType="begin"/>
            </w:r>
            <w:r w:rsidRPr="008B0AF3">
              <w:rPr>
                <w:rFonts w:eastAsia="DejaVu Sans"/>
                <w:bCs/>
                <w:sz w:val="16"/>
                <w:szCs w:val="16"/>
              </w:rPr>
              <w:instrText>NUMPAGES</w:instrText>
            </w:r>
            <w:r w:rsidRPr="008B0AF3">
              <w:rPr>
                <w:rFonts w:eastAsia="DejaVu Sans"/>
                <w:bCs/>
                <w:sz w:val="16"/>
                <w:szCs w:val="16"/>
              </w:rPr>
              <w:fldChar w:fldCharType="separate"/>
            </w:r>
            <w:r w:rsidR="006603CB">
              <w:rPr>
                <w:rFonts w:eastAsia="DejaVu Sans"/>
                <w:bCs/>
                <w:noProof/>
                <w:sz w:val="16"/>
                <w:szCs w:val="16"/>
              </w:rPr>
              <w:t>2</w:t>
            </w:r>
            <w:r w:rsidRPr="008B0AF3">
              <w:rPr>
                <w:rFonts w:eastAsia="DejaVu Sans"/>
                <w:bCs/>
                <w:sz w:val="16"/>
                <w:szCs w:val="16"/>
              </w:rPr>
              <w:fldChar w:fldCharType="end"/>
            </w:r>
          </w:p>
          <w:p w14:paraId="6FD8ACFA" w14:textId="77777777" w:rsidR="008B0AF3" w:rsidRPr="008B0AF3" w:rsidRDefault="008B0AF3" w:rsidP="008B0AF3">
            <w:pPr>
              <w:tabs>
                <w:tab w:val="left" w:pos="227"/>
                <w:tab w:val="left" w:pos="454"/>
                <w:tab w:val="left" w:pos="680"/>
                <w:tab w:val="right" w:pos="9072"/>
              </w:tabs>
              <w:autoSpaceDE w:val="0"/>
              <w:autoSpaceDN w:val="0"/>
              <w:adjustRightInd w:val="0"/>
              <w:rPr>
                <w:rFonts w:eastAsia="DejaVu Sans"/>
                <w:bCs/>
                <w:sz w:val="16"/>
                <w:szCs w:val="16"/>
              </w:rPr>
            </w:pPr>
          </w:p>
          <w:p w14:paraId="12A08013" w14:textId="77777777" w:rsidR="00390BB0" w:rsidRDefault="008B0AF3" w:rsidP="00390BB0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ind w:right="-127"/>
              <w:rPr>
                <w:sz w:val="16"/>
                <w:szCs w:val="16"/>
              </w:rPr>
            </w:pPr>
            <w:r w:rsidRPr="00390BB0">
              <w:rPr>
                <w:rFonts w:eastAsia="DejaVu Sans"/>
                <w:sz w:val="16"/>
                <w:szCs w:val="16"/>
              </w:rPr>
              <w:t>Openbare Europese aanb</w:t>
            </w:r>
            <w:r w:rsidR="0076692E" w:rsidRPr="00390BB0">
              <w:rPr>
                <w:rFonts w:eastAsia="DejaVu Sans"/>
                <w:sz w:val="16"/>
                <w:szCs w:val="16"/>
              </w:rPr>
              <w:t>esteding</w:t>
            </w:r>
            <w:r w:rsidR="008007D6" w:rsidRPr="00390BB0">
              <w:rPr>
                <w:sz w:val="16"/>
                <w:szCs w:val="16"/>
              </w:rPr>
              <w:t xml:space="preserve"> </w:t>
            </w:r>
            <w:r w:rsidR="00390BB0" w:rsidRPr="00390BB0">
              <w:rPr>
                <w:sz w:val="16"/>
                <w:szCs w:val="16"/>
              </w:rPr>
              <w:t>Levering van abonnementen GMDSS-communicatie</w:t>
            </w:r>
            <w:r w:rsidR="00390BB0">
              <w:rPr>
                <w:sz w:val="16"/>
                <w:szCs w:val="16"/>
              </w:rPr>
              <w:t xml:space="preserve"> </w:t>
            </w:r>
          </w:p>
          <w:p w14:paraId="33DCC649" w14:textId="1F780CDB" w:rsidR="009B704F" w:rsidRPr="00390BB0" w:rsidRDefault="00390BB0" w:rsidP="00390BB0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ind w:right="-127"/>
              <w:rPr>
                <w:rFonts w:eastAsia="DejaVu Sans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Zaaknummer </w:t>
            </w:r>
            <w:r w:rsidRPr="00390BB0">
              <w:rPr>
                <w:rFonts w:eastAsia="DejaVu Sans"/>
                <w:sz w:val="16"/>
                <w:szCs w:val="16"/>
              </w:rPr>
              <w:t>31218990</w:t>
            </w:r>
            <w:r w:rsidR="008B0AF3" w:rsidRPr="00390BB0">
              <w:rPr>
                <w:rFonts w:eastAsia="DejaVu Sans"/>
                <w:sz w:val="16"/>
                <w:szCs w:val="16"/>
              </w:rPr>
              <w:t xml:space="preserve"> - Bijlage C</w:t>
            </w:r>
            <w:r w:rsidR="003F0DE9" w:rsidRPr="00390BB0">
              <w:rPr>
                <w:rFonts w:eastAsia="DejaVu Sans"/>
                <w:sz w:val="16"/>
                <w:szCs w:val="16"/>
              </w:rPr>
              <w:t xml:space="preserve"> </w:t>
            </w:r>
            <w:r w:rsidR="008007D6" w:rsidRPr="00390BB0">
              <w:rPr>
                <w:rFonts w:eastAsia="DejaVu Sans"/>
                <w:sz w:val="16"/>
                <w:szCs w:val="16"/>
              </w:rPr>
              <w:t>-</w:t>
            </w:r>
            <w:r w:rsidR="003F0DE9" w:rsidRPr="00390BB0">
              <w:rPr>
                <w:rFonts w:eastAsia="DejaVu Sans"/>
                <w:sz w:val="16"/>
                <w:szCs w:val="16"/>
              </w:rPr>
              <w:t xml:space="preserve"> </w:t>
            </w:r>
            <w:r w:rsidR="005A3D40" w:rsidRPr="00390BB0">
              <w:rPr>
                <w:rFonts w:eastAsia="DejaVu Sans"/>
                <w:sz w:val="16"/>
                <w:szCs w:val="16"/>
              </w:rPr>
              <w:t>V1.0</w:t>
            </w:r>
          </w:p>
          <w:p w14:paraId="572D0282" w14:textId="5209031A" w:rsidR="008B0AF3" w:rsidRPr="008B0AF3" w:rsidRDefault="004423FA" w:rsidP="008B0AF3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rPr>
                <w:rFonts w:eastAsia="DejaVu Sans"/>
                <w:sz w:val="16"/>
                <w:szCs w:val="16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4BA6E7" w14:textId="77777777" w:rsidR="004423FA" w:rsidRDefault="004423FA" w:rsidP="0088501B">
      <w:r>
        <w:separator/>
      </w:r>
    </w:p>
  </w:footnote>
  <w:footnote w:type="continuationSeparator" w:id="0">
    <w:p w14:paraId="12440444" w14:textId="77777777" w:rsidR="004423FA" w:rsidRDefault="004423FA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1B9A9" w14:textId="77777777" w:rsidR="003F0DE9" w:rsidRDefault="003F0DE9" w:rsidP="002150CF">
    <w:pPr>
      <w:pStyle w:val="Koptekst"/>
      <w:rPr>
        <w:rFonts w:cs="Verdana-Bold"/>
        <w:b/>
        <w:bCs/>
        <w:smallCaps/>
        <w:szCs w:val="18"/>
      </w:rPr>
    </w:pPr>
  </w:p>
  <w:p w14:paraId="0F91B9AA" w14:textId="77777777" w:rsidR="003F0DE9" w:rsidRDefault="003F0DE9" w:rsidP="002150CF"/>
  <w:p w14:paraId="0F91B9AB" w14:textId="77777777" w:rsidR="003F0DE9" w:rsidRPr="00740712" w:rsidRDefault="003F0DE9" w:rsidP="002150CF"/>
  <w:p w14:paraId="0F91B9AC" w14:textId="77777777" w:rsidR="003F0DE9" w:rsidRPr="00217880" w:rsidRDefault="003F0DE9" w:rsidP="002150CF">
    <w:pPr>
      <w:spacing w:line="0" w:lineRule="atLeast"/>
      <w:rPr>
        <w:sz w:val="2"/>
        <w:szCs w:val="2"/>
      </w:rPr>
    </w:pPr>
  </w:p>
  <w:p w14:paraId="0F91B9AD" w14:textId="77777777" w:rsidR="003F0DE9" w:rsidRPr="00217880" w:rsidRDefault="003F0DE9" w:rsidP="002150CF">
    <w:pPr>
      <w:spacing w:line="0" w:lineRule="atLeast"/>
      <w:rPr>
        <w:sz w:val="2"/>
        <w:szCs w:val="2"/>
      </w:rPr>
    </w:pPr>
  </w:p>
  <w:p w14:paraId="0F91B9AE" w14:textId="77777777" w:rsidR="003F0DE9" w:rsidRDefault="003F0DE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6F82458"/>
    <w:multiLevelType w:val="multilevel"/>
    <w:tmpl w:val="6A8E5BD4"/>
    <w:numStyleLink w:val="Stijl2"/>
  </w:abstractNum>
  <w:abstractNum w:abstractNumId="15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6" w15:restartNumberingAfterBreak="0">
    <w:nsid w:val="2C514AF6"/>
    <w:multiLevelType w:val="multilevel"/>
    <w:tmpl w:val="C276E1A6"/>
    <w:lvl w:ilvl="0">
      <w:numFmt w:val="decimal"/>
      <w:pStyle w:val="Eis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Eis11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Eis111"/>
      <w:lvlText w:val="%1.%2.%3."/>
      <w:lvlJc w:val="left"/>
      <w:pPr>
        <w:tabs>
          <w:tab w:val="num" w:pos="1418"/>
        </w:tabs>
        <w:ind w:left="1418" w:hanging="1089"/>
      </w:pPr>
      <w:rPr>
        <w:rFonts w:hint="default"/>
      </w:rPr>
    </w:lvl>
    <w:lvl w:ilvl="3">
      <w:start w:val="1"/>
      <w:numFmt w:val="bullet"/>
      <w:pStyle w:val="EisBullet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4320" w:hanging="1440"/>
      </w:pPr>
      <w:rPr>
        <w:rFonts w:hint="default"/>
      </w:rPr>
    </w:lvl>
  </w:abstractNum>
  <w:abstractNum w:abstractNumId="17" w15:restartNumberingAfterBreak="0">
    <w:nsid w:val="2EDC76BC"/>
    <w:multiLevelType w:val="hybridMultilevel"/>
    <w:tmpl w:val="428EBFD8"/>
    <w:lvl w:ilvl="0" w:tplc="E138B2F6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CAF5D0D"/>
    <w:multiLevelType w:val="multilevel"/>
    <w:tmpl w:val="06962652"/>
    <w:numStyleLink w:val="Lijststijl"/>
  </w:abstractNum>
  <w:abstractNum w:abstractNumId="28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50C84"/>
    <w:multiLevelType w:val="multilevel"/>
    <w:tmpl w:val="06962652"/>
    <w:numStyleLink w:val="Lijststijl"/>
  </w:abstractNum>
  <w:abstractNum w:abstractNumId="30" w15:restartNumberingAfterBreak="0">
    <w:nsid w:val="7DA7566B"/>
    <w:multiLevelType w:val="singleLevel"/>
    <w:tmpl w:val="E098DC5A"/>
    <w:lvl w:ilvl="0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</w:abstractNum>
  <w:num w:numId="1" w16cid:durableId="1248231186">
    <w:abstractNumId w:val="9"/>
  </w:num>
  <w:num w:numId="2" w16cid:durableId="693312678">
    <w:abstractNumId w:val="11"/>
  </w:num>
  <w:num w:numId="3" w16cid:durableId="1897469585">
    <w:abstractNumId w:val="27"/>
  </w:num>
  <w:num w:numId="4" w16cid:durableId="1627158957">
    <w:abstractNumId w:val="10"/>
  </w:num>
  <w:num w:numId="5" w16cid:durableId="1295260452">
    <w:abstractNumId w:val="14"/>
  </w:num>
  <w:num w:numId="6" w16cid:durableId="1418210765">
    <w:abstractNumId w:val="19"/>
  </w:num>
  <w:num w:numId="7" w16cid:durableId="710224752">
    <w:abstractNumId w:val="2"/>
  </w:num>
  <w:num w:numId="8" w16cid:durableId="2058238515">
    <w:abstractNumId w:val="1"/>
  </w:num>
  <w:num w:numId="9" w16cid:durableId="897207340">
    <w:abstractNumId w:val="0"/>
  </w:num>
  <w:num w:numId="10" w16cid:durableId="763308463">
    <w:abstractNumId w:val="7"/>
  </w:num>
  <w:num w:numId="11" w16cid:durableId="208608653">
    <w:abstractNumId w:val="5"/>
  </w:num>
  <w:num w:numId="12" w16cid:durableId="66155056">
    <w:abstractNumId w:val="5"/>
  </w:num>
  <w:num w:numId="13" w16cid:durableId="1107000405">
    <w:abstractNumId w:val="28"/>
  </w:num>
  <w:num w:numId="14" w16cid:durableId="687560572">
    <w:abstractNumId w:val="3"/>
  </w:num>
  <w:num w:numId="15" w16cid:durableId="202787193">
    <w:abstractNumId w:val="15"/>
  </w:num>
  <w:num w:numId="16" w16cid:durableId="468523510">
    <w:abstractNumId w:val="23"/>
  </w:num>
  <w:num w:numId="17" w16cid:durableId="1515604878">
    <w:abstractNumId w:val="8"/>
  </w:num>
  <w:num w:numId="18" w16cid:durableId="1882790578">
    <w:abstractNumId w:val="20"/>
  </w:num>
  <w:num w:numId="19" w16cid:durableId="557479166">
    <w:abstractNumId w:val="29"/>
  </w:num>
  <w:num w:numId="20" w16cid:durableId="1498887812">
    <w:abstractNumId w:val="12"/>
  </w:num>
  <w:num w:numId="21" w16cid:durableId="1683121833">
    <w:abstractNumId w:val="22"/>
  </w:num>
  <w:num w:numId="22" w16cid:durableId="944727765">
    <w:abstractNumId w:val="24"/>
  </w:num>
  <w:num w:numId="23" w16cid:durableId="1476601315">
    <w:abstractNumId w:val="18"/>
  </w:num>
  <w:num w:numId="24" w16cid:durableId="174076512">
    <w:abstractNumId w:val="26"/>
  </w:num>
  <w:num w:numId="25" w16cid:durableId="1955166836">
    <w:abstractNumId w:val="25"/>
  </w:num>
  <w:num w:numId="26" w16cid:durableId="865674141">
    <w:abstractNumId w:val="6"/>
  </w:num>
  <w:num w:numId="27" w16cid:durableId="1984306682">
    <w:abstractNumId w:val="13"/>
  </w:num>
  <w:num w:numId="28" w16cid:durableId="25300821">
    <w:abstractNumId w:val="21"/>
  </w:num>
  <w:num w:numId="29" w16cid:durableId="27726157">
    <w:abstractNumId w:val="4"/>
  </w:num>
  <w:num w:numId="30" w16cid:durableId="873078237">
    <w:abstractNumId w:val="17"/>
  </w:num>
  <w:num w:numId="31" w16cid:durableId="736242085">
    <w:abstractNumId w:val="16"/>
  </w:num>
  <w:num w:numId="32" w16cid:durableId="197310016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39BE"/>
    <w:rsid w:val="00093D5F"/>
    <w:rsid w:val="000A315B"/>
    <w:rsid w:val="000B7EFC"/>
    <w:rsid w:val="000E1F3B"/>
    <w:rsid w:val="001376E7"/>
    <w:rsid w:val="001605F0"/>
    <w:rsid w:val="001727BE"/>
    <w:rsid w:val="0017508B"/>
    <w:rsid w:val="001A6C31"/>
    <w:rsid w:val="001A76C4"/>
    <w:rsid w:val="001D6F03"/>
    <w:rsid w:val="0020137E"/>
    <w:rsid w:val="00241548"/>
    <w:rsid w:val="0027382E"/>
    <w:rsid w:val="002A6578"/>
    <w:rsid w:val="002B1092"/>
    <w:rsid w:val="002D7D2B"/>
    <w:rsid w:val="002E0FD2"/>
    <w:rsid w:val="002E37F3"/>
    <w:rsid w:val="002E40CB"/>
    <w:rsid w:val="00325D48"/>
    <w:rsid w:val="00340697"/>
    <w:rsid w:val="00342FB0"/>
    <w:rsid w:val="0038549E"/>
    <w:rsid w:val="00390BB0"/>
    <w:rsid w:val="00395BD3"/>
    <w:rsid w:val="003C4BF2"/>
    <w:rsid w:val="003F0DE9"/>
    <w:rsid w:val="0040142D"/>
    <w:rsid w:val="0040571B"/>
    <w:rsid w:val="004423FA"/>
    <w:rsid w:val="00450447"/>
    <w:rsid w:val="00454F7F"/>
    <w:rsid w:val="004B0EA1"/>
    <w:rsid w:val="004D766D"/>
    <w:rsid w:val="00543997"/>
    <w:rsid w:val="005A3D40"/>
    <w:rsid w:val="005A4FBE"/>
    <w:rsid w:val="005D2CF1"/>
    <w:rsid w:val="005E046F"/>
    <w:rsid w:val="006006F5"/>
    <w:rsid w:val="006603CB"/>
    <w:rsid w:val="0066785C"/>
    <w:rsid w:val="00670EFA"/>
    <w:rsid w:val="00673266"/>
    <w:rsid w:val="00675091"/>
    <w:rsid w:val="006D2E66"/>
    <w:rsid w:val="006E3821"/>
    <w:rsid w:val="006F42D7"/>
    <w:rsid w:val="007017E0"/>
    <w:rsid w:val="0073653F"/>
    <w:rsid w:val="007527D3"/>
    <w:rsid w:val="0075610F"/>
    <w:rsid w:val="0076692E"/>
    <w:rsid w:val="00786AC9"/>
    <w:rsid w:val="007F4AEA"/>
    <w:rsid w:val="008007D6"/>
    <w:rsid w:val="00830BA7"/>
    <w:rsid w:val="00864C49"/>
    <w:rsid w:val="0088501B"/>
    <w:rsid w:val="008B0AF3"/>
    <w:rsid w:val="008E3581"/>
    <w:rsid w:val="00905289"/>
    <w:rsid w:val="009055DC"/>
    <w:rsid w:val="00974203"/>
    <w:rsid w:val="00983708"/>
    <w:rsid w:val="009B704F"/>
    <w:rsid w:val="009C1A60"/>
    <w:rsid w:val="009C5CF5"/>
    <w:rsid w:val="00A06A2E"/>
    <w:rsid w:val="00A32591"/>
    <w:rsid w:val="00A45620"/>
    <w:rsid w:val="00A5364A"/>
    <w:rsid w:val="00A77ABF"/>
    <w:rsid w:val="00A863E9"/>
    <w:rsid w:val="00A90A4D"/>
    <w:rsid w:val="00AA32EF"/>
    <w:rsid w:val="00B022C4"/>
    <w:rsid w:val="00B204FE"/>
    <w:rsid w:val="00B559E9"/>
    <w:rsid w:val="00B72222"/>
    <w:rsid w:val="00B80650"/>
    <w:rsid w:val="00BE467C"/>
    <w:rsid w:val="00C13957"/>
    <w:rsid w:val="00C36FAA"/>
    <w:rsid w:val="00CA55CC"/>
    <w:rsid w:val="00CE5E12"/>
    <w:rsid w:val="00D52CAF"/>
    <w:rsid w:val="00D55175"/>
    <w:rsid w:val="00D939BE"/>
    <w:rsid w:val="00D97677"/>
    <w:rsid w:val="00DA3555"/>
    <w:rsid w:val="00DD2824"/>
    <w:rsid w:val="00DE367B"/>
    <w:rsid w:val="00DE3CDA"/>
    <w:rsid w:val="00DF7838"/>
    <w:rsid w:val="00EB714E"/>
    <w:rsid w:val="00ED7AB9"/>
    <w:rsid w:val="00EE5BBE"/>
    <w:rsid w:val="00F65492"/>
    <w:rsid w:val="00F92205"/>
    <w:rsid w:val="00FB0705"/>
    <w:rsid w:val="00FB60E2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1B969"/>
  <w15:docId w15:val="{F5907FDC-FDD0-4EE4-BA41-7D234F3AA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54F7F"/>
    <w:pPr>
      <w:spacing w:line="240" w:lineRule="atLeast"/>
    </w:pPr>
    <w:rPr>
      <w:rFonts w:ascii="Verdana" w:eastAsia="Times New Roman" w:hAnsi="Verdana" w:cs="Times New Roman"/>
      <w:szCs w:val="24"/>
      <w:lang w:eastAsia="nl-NL"/>
    </w:rPr>
  </w:style>
  <w:style w:type="paragraph" w:styleId="Kop1">
    <w:name w:val="heading 1"/>
    <w:aliases w:val="hoofdstuk,Hoofdstuktitel"/>
    <w:basedOn w:val="Standaard"/>
    <w:next w:val="Standaard"/>
    <w:link w:val="Kop1Char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Hoofdstuktitel Char"/>
    <w:basedOn w:val="Standaardalinea-lettertype"/>
    <w:link w:val="Kop1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Huisstijl-Paginanummering">
    <w:name w:val="Huisstijl-Paginanummering"/>
    <w:basedOn w:val="Standaard"/>
    <w:rsid w:val="00D939BE"/>
    <w:pPr>
      <w:spacing w:line="180" w:lineRule="exact"/>
    </w:pPr>
    <w:rPr>
      <w:noProof/>
      <w:sz w:val="13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D939BE"/>
    <w:pPr>
      <w:keepLines w:val="0"/>
      <w:spacing w:before="240" w:after="240"/>
    </w:pPr>
    <w:rPr>
      <w:rFonts w:eastAsia="Times New Roman" w:cs="Times New Roman"/>
      <w:b/>
      <w:kern w:val="32"/>
      <w:sz w:val="18"/>
      <w:szCs w:val="24"/>
    </w:rPr>
  </w:style>
  <w:style w:type="character" w:customStyle="1" w:styleId="BijlageChar">
    <w:name w:val="Bijlage Char"/>
    <w:aliases w:val="Formulier Char"/>
    <w:link w:val="Bijlage"/>
    <w:rsid w:val="00D939BE"/>
    <w:rPr>
      <w:rFonts w:ascii="Verdana" w:eastAsia="Times New Roman" w:hAnsi="Verdana" w:cs="Times New Roman"/>
      <w:b/>
      <w:bCs/>
      <w:kern w:val="32"/>
      <w:szCs w:val="24"/>
      <w:lang w:eastAsia="nl-NL"/>
    </w:rPr>
  </w:style>
  <w:style w:type="paragraph" w:customStyle="1" w:styleId="Eis1">
    <w:name w:val="Eis 1"/>
    <w:basedOn w:val="Standaard"/>
    <w:next w:val="Eis11"/>
    <w:autoRedefine/>
    <w:rsid w:val="00D939BE"/>
    <w:pPr>
      <w:numPr>
        <w:numId w:val="31"/>
      </w:numPr>
      <w:spacing w:before="240" w:after="120"/>
    </w:pPr>
    <w:rPr>
      <w:b/>
    </w:rPr>
  </w:style>
  <w:style w:type="paragraph" w:customStyle="1" w:styleId="Eis11">
    <w:name w:val="Eis 1.1"/>
    <w:basedOn w:val="Standaard"/>
    <w:autoRedefine/>
    <w:rsid w:val="00D939BE"/>
    <w:pPr>
      <w:numPr>
        <w:ilvl w:val="1"/>
        <w:numId w:val="31"/>
      </w:numPr>
      <w:spacing w:after="120"/>
    </w:pPr>
  </w:style>
  <w:style w:type="paragraph" w:customStyle="1" w:styleId="Eis111">
    <w:name w:val="Eis 1.1.1"/>
    <w:basedOn w:val="Eis11"/>
    <w:autoRedefine/>
    <w:rsid w:val="00D939BE"/>
    <w:pPr>
      <w:numPr>
        <w:ilvl w:val="2"/>
      </w:numPr>
    </w:pPr>
  </w:style>
  <w:style w:type="paragraph" w:customStyle="1" w:styleId="EisBullet">
    <w:name w:val="Eis Bullet"/>
    <w:basedOn w:val="Eis111"/>
    <w:rsid w:val="00D939BE"/>
    <w:pPr>
      <w:numPr>
        <w:ilvl w:val="3"/>
      </w:num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57385220A1CC45B196324EBD78950E" ma:contentTypeVersion="2" ma:contentTypeDescription="Een nieuw document maken." ma:contentTypeScope="" ma:versionID="f288df7355f7b0df2fd53b4c54bf08d9">
  <xsd:schema xmlns:xsd="http://www.w3.org/2001/XMLSchema" xmlns:xs="http://www.w3.org/2001/XMLSchema" xmlns:p="http://schemas.microsoft.com/office/2006/metadata/properties" xmlns:ns2="c61e2c39-728e-4c44-b2b9-e278ae45c7b2" targetNamespace="http://schemas.microsoft.com/office/2006/metadata/properties" ma:root="true" ma:fieldsID="022c4514d6bd635b7d9169aa3c9f1886" ns2:_="">
    <xsd:import namespace="c61e2c39-728e-4c44-b2b9-e278ae45c7b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1e2c39-728e-4c44-b2b9-e278ae45c7b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FBC62F25-4176-4D57-AE9C-2F10954CF24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FBFD6F-70C4-4266-97C3-8A61325569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1e2c39-728e-4c44-b2b9-e278ae45c7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70B767-7D26-467A-9024-B1FC9DCA29B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48619F3-2A4E-4F96-BFA2-5518723CFF5F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196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Referentie</vt:lpstr>
    </vt:vector>
  </TitlesOfParts>
  <Manager>Ina Lenssen-Wairata</Manager>
  <Company>Rijkswaterstaat</Company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Referentie</dc:title>
  <dc:creator>Wairata, Ina (CIV)</dc:creator>
  <cp:lastModifiedBy>Lenssen-Wairata, Ina (RWS CIV)</cp:lastModifiedBy>
  <cp:revision>33</cp:revision>
  <dcterms:created xsi:type="dcterms:W3CDTF">2021-08-27T09:41:00Z</dcterms:created>
  <dcterms:modified xsi:type="dcterms:W3CDTF">2026-06-17T10:33:00Z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0x010100E357385220A1CC45B196324EBD78950E</vt:lpwstr>
  </property>
</Properties>
</file>